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D0355" w:rsidP="003C19FE" w:rsidRDefault="00DD0355" w14:paraId="664A80B2" w14:textId="77777777">
      <w:pPr>
        <w:rPr>
          <w:b/>
          <w:bCs/>
          <w:sz w:val="40"/>
          <w:szCs w:val="40"/>
        </w:rPr>
      </w:pPr>
    </w:p>
    <w:p w:rsidRPr="00FD0FAE" w:rsidR="003C19FE" w:rsidP="003C19FE" w:rsidRDefault="006D24A4" w14:paraId="533815CA" w14:textId="0D7D18C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E3795B">
        <w:rPr>
          <w:b/>
          <w:bCs/>
          <w:sz w:val="40"/>
          <w:szCs w:val="40"/>
        </w:rPr>
        <w:t>14</w:t>
      </w:r>
      <w:r>
        <w:rPr>
          <w:b/>
          <w:bCs/>
          <w:sz w:val="40"/>
          <w:szCs w:val="40"/>
        </w:rPr>
        <w:t xml:space="preserve"> – </w:t>
      </w:r>
      <w:r w:rsidRPr="00FD0FAE" w:rsidR="003C19F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:rsidR="00FD0FAE" w:rsidP="003C19FE" w:rsidRDefault="00FD0FAE" w14:paraId="29A8BA28" w14:textId="77777777"/>
    <w:p w:rsidRPr="003C19FE" w:rsidR="003C19FE" w:rsidP="003C19FE" w:rsidRDefault="003C19FE" w14:paraId="48FA46DB" w14:textId="77777777">
      <w:r w:rsidRPr="003C19FE">
        <w:t>De hierna te noemen inschrijver(s):</w:t>
      </w:r>
    </w:p>
    <w:p w:rsidR="00220940" w:rsidP="003C19FE" w:rsidRDefault="00220940" w14:paraId="447D0D7C" w14:textId="77777777"/>
    <w:p w:rsidR="00FD0FAE" w:rsidP="003C19FE" w:rsidRDefault="003C19FE" w14:paraId="0C7B244B" w14:textId="77777777">
      <w:r w:rsidRPr="003C19FE">
        <w:t xml:space="preserve">a. _____________________________________________ </w:t>
      </w:r>
    </w:p>
    <w:p w:rsidR="00FD0FAE" w:rsidP="003C19FE" w:rsidRDefault="003C19FE" w14:paraId="6B2C0758" w14:textId="77777777">
      <w:r w:rsidRPr="003C19FE">
        <w:t xml:space="preserve">gevestigd te: _______________________________________ </w:t>
      </w:r>
    </w:p>
    <w:p w:rsidRPr="003C19FE" w:rsidR="003C19FE" w:rsidP="003C19FE" w:rsidRDefault="003C19FE" w14:paraId="13229A5B" w14:textId="77777777">
      <w:r w:rsidRPr="003C19FE">
        <w:t>KVK-nummer ______________________________</w:t>
      </w:r>
    </w:p>
    <w:p w:rsidR="00220940" w:rsidP="003C19FE" w:rsidRDefault="00220940" w14:paraId="31885161" w14:textId="77777777"/>
    <w:p w:rsidR="00FD0FAE" w:rsidP="003C19FE" w:rsidRDefault="003C19FE" w14:paraId="55A6B22E" w14:textId="77777777">
      <w:r w:rsidRPr="003C19FE">
        <w:t xml:space="preserve">b. _____________________________________________ </w:t>
      </w:r>
    </w:p>
    <w:p w:rsidR="00FD0FAE" w:rsidP="003C19FE" w:rsidRDefault="003C19FE" w14:paraId="770E7489" w14:textId="77777777">
      <w:r w:rsidRPr="003C19FE">
        <w:t xml:space="preserve">gevestigd te: _______________________________________ </w:t>
      </w:r>
    </w:p>
    <w:p w:rsidRPr="003C19FE" w:rsidR="003C19FE" w:rsidP="003C19FE" w:rsidRDefault="003C19FE" w14:paraId="0099A635" w14:textId="77777777">
      <w:r w:rsidRPr="003C19FE">
        <w:t>KVK-nummer ______________________________</w:t>
      </w:r>
    </w:p>
    <w:p w:rsidR="00220940" w:rsidP="003C19FE" w:rsidRDefault="00220940" w14:paraId="2189EB3D" w14:textId="77777777"/>
    <w:p w:rsidRPr="00FD0FAE" w:rsidR="003C19FE" w:rsidP="003C19FE" w:rsidRDefault="00847FFD" w14:paraId="43124E8A" w14:textId="77777777">
      <w:pPr>
        <w:rPr>
          <w:i/>
        </w:rPr>
      </w:pPr>
      <w:r w:rsidRPr="00FD0FAE">
        <w:rPr>
          <w:i/>
        </w:rPr>
        <w:t xml:space="preserve"> </w:t>
      </w:r>
      <w:r w:rsidRPr="00FD0FAE" w:rsidR="003C19F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Pr="00FD0FAE" w:rsidR="003C19F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Pr="00FD0FAE" w:rsidR="003C19FE">
        <w:rPr>
          <w:i/>
        </w:rPr>
        <w:t>de vestigingsplaats)</w:t>
      </w:r>
    </w:p>
    <w:p w:rsidR="00FD0FAE" w:rsidP="003C19FE" w:rsidRDefault="00FD0FAE" w14:paraId="305BDF22" w14:textId="77777777"/>
    <w:p w:rsidRPr="003C19FE" w:rsidR="003C19FE" w:rsidP="003C19FE" w:rsidRDefault="003C19FE" w14:paraId="4F8BF929" w14:textId="77777777">
      <w:r w:rsidRPr="003C19FE">
        <w:t>verklaart (verklaren) zich door ondertekening dezes bereid de opdracht voor:</w:t>
      </w:r>
    </w:p>
    <w:p w:rsidR="00220940" w:rsidP="003C19FE" w:rsidRDefault="00220940" w14:paraId="47E2839E" w14:textId="77777777"/>
    <w:p w:rsidRPr="00D93CF8" w:rsidR="00FD0FAE" w:rsidP="003C19FE" w:rsidRDefault="00E3795B" w14:paraId="57E0298D" w14:textId="4A0903AE">
      <w:pPr>
        <w:rPr>
          <w:b/>
          <w:sz w:val="28"/>
          <w:szCs w:val="28"/>
        </w:rPr>
      </w:pPr>
      <w:r>
        <w:rPr>
          <w:b/>
          <w:sz w:val="28"/>
          <w:szCs w:val="28"/>
        </w:rPr>
        <w:t>Soortenmanagmentplan</w:t>
      </w:r>
    </w:p>
    <w:p w:rsidR="00FD0FAE" w:rsidP="003C19FE" w:rsidRDefault="00FD0FAE" w14:paraId="4DA6E84E" w14:textId="77777777"/>
    <w:p w:rsidR="003C19FE" w:rsidP="003C19FE" w:rsidRDefault="003C19FE" w14:paraId="172AC943" w14:textId="77777777">
      <w:r w:rsidRPr="003C19FE">
        <w:t>uit te voeren voor een bedrag, de omzetbelasting daarin niet inbegrepen, van:</w:t>
      </w:r>
    </w:p>
    <w:p w:rsidRPr="003C19FE" w:rsidR="00367491" w:rsidP="003C19FE" w:rsidRDefault="00367491" w14:paraId="5F77C968" w14:textId="77777777"/>
    <w:p w:rsidR="003C19FE" w:rsidP="003C19FE" w:rsidRDefault="003C19FE" w14:paraId="11769238" w14:textId="77777777">
      <w:r w:rsidRPr="003C19FE">
        <w:t>__________________________________________ euro (bedrag in cijfers)</w:t>
      </w:r>
    </w:p>
    <w:p w:rsidRPr="003C19FE" w:rsidR="00367491" w:rsidP="003C19FE" w:rsidRDefault="00367491" w14:paraId="0CD4365A" w14:textId="77777777"/>
    <w:p w:rsidRPr="003C19FE" w:rsidR="00367491" w:rsidP="003C19FE" w:rsidRDefault="003C19FE" w14:paraId="4435E387" w14:textId="77777777">
      <w:r w:rsidRPr="003C19FE">
        <w:t>__________________________________________ euro (bedrag in letters).</w:t>
      </w:r>
    </w:p>
    <w:p w:rsidR="00BE1DBE" w:rsidP="003C19FE" w:rsidRDefault="00BE1DBE" w14:paraId="62667ACC" w14:textId="77777777"/>
    <w:p w:rsidR="003C19FE" w:rsidP="003C19FE" w:rsidRDefault="003C19FE" w14:paraId="1081CC43" w14:textId="77777777">
      <w:r w:rsidRPr="003C19FE">
        <w:t>Het ter zake van de omzetbelastin</w:t>
      </w:r>
      <w:r w:rsidR="00367491">
        <w:t>g verschuldigde bedrag bedraagt:</w:t>
      </w:r>
    </w:p>
    <w:p w:rsidRPr="003C19FE" w:rsidR="00367491" w:rsidP="003C19FE" w:rsidRDefault="00367491" w14:paraId="5E85EC3F" w14:textId="77777777"/>
    <w:p w:rsidR="003C19FE" w:rsidP="003C19FE" w:rsidRDefault="003C19FE" w14:paraId="52C518C8" w14:textId="77777777">
      <w:r w:rsidRPr="003C19FE">
        <w:t>__________________________________________ euro (bedrag in cijfers)</w:t>
      </w:r>
    </w:p>
    <w:p w:rsidRPr="003C19FE" w:rsidR="00367491" w:rsidP="003C19FE" w:rsidRDefault="00367491" w14:paraId="6E54A012" w14:textId="77777777"/>
    <w:p w:rsidRPr="003C19FE" w:rsidR="003C19FE" w:rsidP="003C19FE" w:rsidRDefault="003C19FE" w14:paraId="3F8DD690" w14:textId="77777777">
      <w:r w:rsidRPr="003C19FE">
        <w:t>__________________________________________ euro (bedrag in letters).</w:t>
      </w:r>
    </w:p>
    <w:p w:rsidR="00FD0FAE" w:rsidP="003C19FE" w:rsidRDefault="00FD0FAE" w14:paraId="3F6D2E40" w14:textId="77777777"/>
    <w:p w:rsidRPr="003C19FE" w:rsidR="003C19FE" w:rsidP="003C19FE" w:rsidRDefault="003C19FE" w14:paraId="5A942238" w14:textId="77777777">
      <w:r w:rsidRPr="003C19FE">
        <w:t>In geval van een inschrijving door een samenwerkingsverband van ondernemers wijzen de inschrijvers de hierboven onder a. genoemde inschrijver aan als gemachtigde om hen in alle zaken</w:t>
      </w:r>
    </w:p>
    <w:p w:rsidRPr="003C19FE" w:rsidR="003C19FE" w:rsidP="003C19FE" w:rsidRDefault="003C19FE" w14:paraId="7FF1976E" w14:textId="77777777">
      <w:r w:rsidRPr="003C19FE">
        <w:t>in het kader van de aanbestedingsprocedure en de uitvoering van de opdracht te vertegenwoordigen.</w:t>
      </w:r>
    </w:p>
    <w:p w:rsidR="00FD0FAE" w:rsidP="003C19FE" w:rsidRDefault="00FD0FAE" w14:paraId="724B5609" w14:textId="77777777"/>
    <w:p w:rsidRPr="003C19FE" w:rsidR="003C19FE" w:rsidP="003C19FE" w:rsidRDefault="003C19FE" w14:paraId="4F3099DE" w14:textId="77777777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Pr="003C19FE" w:rsidR="003C19FE" w:rsidP="003C19FE" w:rsidRDefault="003C19FE" w14:paraId="168BCA91" w14:textId="77777777">
      <w:r w:rsidRPr="003C19FE">
        <w:t>zoals deze zijn omschreven in de voor de inschrijving relevante stukken.</w:t>
      </w:r>
    </w:p>
    <w:p w:rsidR="00FD0FAE" w:rsidP="003C19FE" w:rsidRDefault="00FD0FAE" w14:paraId="0BE6EC41" w14:textId="77777777"/>
    <w:p w:rsidR="00367491" w:rsidP="003C19FE" w:rsidRDefault="00367491" w14:paraId="35022958" w14:textId="77777777"/>
    <w:p w:rsidR="00367491" w:rsidP="003C19FE" w:rsidRDefault="00367491" w14:paraId="2EF8E37F" w14:textId="77777777"/>
    <w:p w:rsidR="00367491" w:rsidP="003C19FE" w:rsidRDefault="00367491" w14:paraId="1D3C4067" w14:textId="77777777"/>
    <w:p w:rsidR="00367491" w:rsidP="003C19FE" w:rsidRDefault="00367491" w14:paraId="2B7F6AEA" w14:textId="77777777"/>
    <w:p w:rsidR="00367491" w:rsidP="003C19FE" w:rsidRDefault="00367491" w14:paraId="52354F06" w14:textId="77777777"/>
    <w:p w:rsidR="00367491" w:rsidP="003C19FE" w:rsidRDefault="00367491" w14:paraId="622585F9" w14:textId="77777777"/>
    <w:p w:rsidR="00367491" w:rsidP="003C19FE" w:rsidRDefault="00367491" w14:paraId="549197C5" w14:textId="77777777"/>
    <w:p w:rsidR="00367491" w:rsidP="003C19FE" w:rsidRDefault="00367491" w14:paraId="70783322" w14:textId="77777777"/>
    <w:p w:rsidR="00367491" w:rsidP="003C19FE" w:rsidRDefault="00367491" w14:paraId="4E4EA5FF" w14:textId="77777777"/>
    <w:p w:rsidR="00367491" w:rsidP="003C19FE" w:rsidRDefault="00367491" w14:paraId="3A431136" w14:textId="77777777"/>
    <w:p w:rsidRPr="003C19FE" w:rsidR="003C19FE" w:rsidP="003C19FE" w:rsidRDefault="003C19FE" w14:paraId="39F81BD6" w14:textId="77777777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P="003C19FE" w:rsidRDefault="00220940" w14:paraId="7E50A4B3" w14:textId="77777777"/>
    <w:p w:rsidRPr="003C19FE" w:rsidR="003C19FE" w:rsidP="003C19FE" w:rsidRDefault="003C19FE" w14:paraId="76CB5D90" w14:textId="77777777">
      <w:r w:rsidRPr="003C19FE">
        <w:t>De inschrijver(s)</w:t>
      </w:r>
    </w:p>
    <w:p w:rsidR="00367491" w:rsidP="003C19FE" w:rsidRDefault="00367491" w14:paraId="72D144F0" w14:textId="77777777"/>
    <w:p w:rsidR="00FD0FAE" w:rsidP="003C19FE" w:rsidRDefault="003C19FE" w14:paraId="614E8D1E" w14:textId="77777777">
      <w:r w:rsidRPr="003C19FE">
        <w:t>a. ___________________________________ (naam)</w:t>
      </w:r>
    </w:p>
    <w:p w:rsidR="00367491" w:rsidP="003C19FE" w:rsidRDefault="00367491" w14:paraId="1D88A153" w14:textId="77777777"/>
    <w:p w:rsidR="003C19FE" w:rsidP="003C19FE" w:rsidRDefault="003C19FE" w14:paraId="1DA1B66F" w14:textId="77777777">
      <w:r w:rsidRPr="003C19FE">
        <w:t xml:space="preserve"> ___________________________________ (functie)</w:t>
      </w:r>
    </w:p>
    <w:p w:rsidR="006B77D2" w:rsidP="006B77D2" w:rsidRDefault="006B77D2" w14:paraId="5FE08C86" w14:textId="77777777">
      <w:pPr>
        <w:jc w:val="right"/>
      </w:pPr>
    </w:p>
    <w:p w:rsidRPr="003C19FE" w:rsidR="006B77D2" w:rsidP="006B77D2" w:rsidRDefault="006B77D2" w14:paraId="447BE678" w14:textId="77777777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P="003C19FE" w:rsidRDefault="00FD0FAE" w14:paraId="604551C0" w14:textId="77777777"/>
    <w:p w:rsidR="006B77D2" w:rsidP="003C19FE" w:rsidRDefault="006B77D2" w14:paraId="5E5E0984" w14:textId="77777777"/>
    <w:p w:rsidR="00FD0FAE" w:rsidP="003C19FE" w:rsidRDefault="003C19FE" w14:paraId="589FF3D4" w14:textId="77777777">
      <w:r w:rsidRPr="003C19FE">
        <w:t xml:space="preserve">b. ___________________________________ (naam) </w:t>
      </w:r>
    </w:p>
    <w:p w:rsidR="00367491" w:rsidP="003C19FE" w:rsidRDefault="00367491" w14:paraId="0B59F4EB" w14:textId="77777777"/>
    <w:p w:rsidRPr="003C19FE" w:rsidR="003C19FE" w:rsidP="003C19FE" w:rsidRDefault="003C19FE" w14:paraId="15159A3D" w14:textId="77777777">
      <w:r w:rsidRPr="003C19FE">
        <w:t>___________________________________ (functie)</w:t>
      </w:r>
    </w:p>
    <w:p w:rsidR="006B77D2" w:rsidP="006B77D2" w:rsidRDefault="006B77D2" w14:paraId="78CAD8D8" w14:textId="77777777">
      <w:pPr>
        <w:jc w:val="right"/>
      </w:pPr>
    </w:p>
    <w:p w:rsidR="00FD0FAE" w:rsidP="006B77D2" w:rsidRDefault="006B77D2" w14:paraId="18EDC9A3" w14:textId="77777777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P="00847FFD" w:rsidRDefault="006B77D2" w14:paraId="755D2CBB" w14:textId="77777777"/>
    <w:sectPr w:rsidR="006B77D2" w:rsidSect="00177A29">
      <w:headerReference w:type="default" r:id="rId8"/>
      <w:pgSz w:w="11906" w:h="16838" w:orient="portrait"/>
      <w:pgMar w:top="1440" w:right="1644" w:bottom="1440" w:left="1758" w:header="709" w:footer="709" w:gutter="0"/>
      <w:cols w:space="708"/>
      <w:docGrid w:linePitch="360"/>
      <w:footerReference w:type="default" r:id="R32b9c6867e914fa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D24A4" w:rsidP="00220940" w:rsidRDefault="006D24A4" w14:paraId="2321F4EC" w14:textId="77777777">
      <w:pPr>
        <w:spacing w:line="240" w:lineRule="auto"/>
      </w:pPr>
      <w:r>
        <w:separator/>
      </w:r>
    </w:p>
  </w:endnote>
  <w:endnote w:type="continuationSeparator" w:id="0">
    <w:p w:rsidR="006D24A4" w:rsidP="00220940" w:rsidRDefault="006D24A4" w14:paraId="5617BE1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64023E92" w:rsidTr="64023E92" w14:paraId="4C670647">
      <w:trPr>
        <w:trHeight w:val="300"/>
      </w:trPr>
      <w:tc>
        <w:tcPr>
          <w:tcW w:w="2830" w:type="dxa"/>
          <w:tcMar/>
        </w:tcPr>
        <w:p w:rsidR="64023E92" w:rsidP="64023E92" w:rsidRDefault="64023E92" w14:paraId="41D0FAE9" w14:textId="4A7D6090">
          <w:pPr>
            <w:pStyle w:val="Koptekst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64023E92" w:rsidP="64023E92" w:rsidRDefault="64023E92" w14:paraId="3FD0E79D" w14:textId="07F68307">
          <w:pPr>
            <w:pStyle w:val="Koptekst"/>
            <w:bidi w:val="0"/>
            <w:jc w:val="center"/>
          </w:pPr>
        </w:p>
      </w:tc>
      <w:tc>
        <w:tcPr>
          <w:tcW w:w="2830" w:type="dxa"/>
          <w:tcMar/>
        </w:tcPr>
        <w:p w:rsidR="64023E92" w:rsidP="64023E92" w:rsidRDefault="64023E92" w14:paraId="17945D92" w14:textId="213261E0">
          <w:pPr>
            <w:pStyle w:val="Koptekst"/>
            <w:bidi w:val="0"/>
            <w:ind w:right="-115"/>
            <w:jc w:val="right"/>
          </w:pPr>
        </w:p>
      </w:tc>
    </w:tr>
  </w:tbl>
  <w:p w:rsidR="64023E92" w:rsidP="64023E92" w:rsidRDefault="64023E92" w14:paraId="3845833C" w14:textId="2048CD3F">
    <w:pPr>
      <w:pStyle w:val="Voet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D24A4" w:rsidP="00220940" w:rsidRDefault="006D24A4" w14:paraId="52B4B391" w14:textId="77777777">
      <w:pPr>
        <w:spacing w:line="240" w:lineRule="auto"/>
      </w:pPr>
      <w:r>
        <w:separator/>
      </w:r>
    </w:p>
  </w:footnote>
  <w:footnote w:type="continuationSeparator" w:id="0">
    <w:p w:rsidR="006D24A4" w:rsidP="00220940" w:rsidRDefault="006D24A4" w14:paraId="01395FE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220940" w:rsidR="00220940" w:rsidRDefault="00220940" w14:paraId="3A385C1C" w14:textId="77777777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Pr="00220940" w:rsidR="00220940" w:rsidRDefault="00A86DE4" w14:paraId="1F32631C" w14:textId="0F1C9A6F">
    <w:pPr>
      <w:pStyle w:val="Koptekst"/>
      <w:rPr>
        <w:sz w:val="18"/>
        <w:szCs w:val="18"/>
      </w:rPr>
    </w:pPr>
    <w:r w:rsidRPr="64023E92" w:rsidR="64023E92">
      <w:rPr>
        <w:sz w:val="18"/>
        <w:szCs w:val="18"/>
      </w:rPr>
      <w:t xml:space="preserve">AI </w:t>
    </w:r>
    <w:r w:rsidRPr="64023E92" w:rsidR="64023E92">
      <w:rPr>
        <w:sz w:val="18"/>
        <w:szCs w:val="18"/>
      </w:rPr>
      <w:t>2024</w:t>
    </w:r>
    <w:r w:rsidRPr="64023E92" w:rsidR="64023E92">
      <w:rPr>
        <w:sz w:val="18"/>
        <w:szCs w:val="18"/>
      </w:rPr>
      <w:t>-</w:t>
    </w:r>
    <w:r w:rsidRPr="64023E92" w:rsidR="64023E92">
      <w:rPr>
        <w:sz w:val="18"/>
        <w:szCs w:val="18"/>
      </w:rPr>
      <w:t>016</w:t>
    </w:r>
    <w:r w:rsidRPr="64023E92" w:rsidR="64023E92">
      <w:rPr>
        <w:sz w:val="18"/>
        <w:szCs w:val="18"/>
      </w:rPr>
      <w:t>4</w:t>
    </w:r>
    <w:r w:rsidRPr="64023E92" w:rsidR="64023E92">
      <w:rPr>
        <w:sz w:val="18"/>
        <w:szCs w:val="18"/>
      </w:rPr>
      <w:t xml:space="preserve"> </w:t>
    </w:r>
    <w:r w:rsidRPr="64023E92" w:rsidR="64023E92">
      <w:rPr>
        <w:sz w:val="18"/>
        <w:szCs w:val="18"/>
      </w:rPr>
      <w:t>Soortenmanagmentplan</w:t>
    </w:r>
  </w:p>
  <w:p w:rsidRPr="00220940" w:rsidR="00220940" w:rsidRDefault="00CC39EC" w14:paraId="6B10E0D7" w14:textId="2C95E4F3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E3795B">
      <w:rPr>
        <w:sz w:val="18"/>
        <w:szCs w:val="18"/>
      </w:rPr>
      <w:t>14</w:t>
    </w:r>
    <w:r>
      <w:rPr>
        <w:sz w:val="18"/>
        <w:szCs w:val="18"/>
      </w:rPr>
      <w:t xml:space="preserve"> - Inschrijvingsbiljet</w:t>
    </w:r>
  </w:p>
  <w:p w:rsidRPr="00220940" w:rsidR="00220940" w:rsidRDefault="00220940" w14:paraId="018E96BD" w14:textId="77777777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hint="default" w:ascii="Wingdings" w:hAnsi="Wingdings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4049943">
    <w:abstractNumId w:val="0"/>
  </w:num>
  <w:num w:numId="2" w16cid:durableId="1908568100">
    <w:abstractNumId w:val="2"/>
  </w:num>
  <w:num w:numId="3" w16cid:durableId="13578754">
    <w:abstractNumId w:val="6"/>
  </w:num>
  <w:num w:numId="4" w16cid:durableId="41370072">
    <w:abstractNumId w:val="5"/>
  </w:num>
  <w:num w:numId="5" w16cid:durableId="367876319">
    <w:abstractNumId w:val="0"/>
  </w:num>
  <w:num w:numId="6" w16cid:durableId="2037537188">
    <w:abstractNumId w:val="1"/>
  </w:num>
  <w:num w:numId="7" w16cid:durableId="786394361">
    <w:abstractNumId w:val="4"/>
  </w:num>
  <w:num w:numId="8" w16cid:durableId="246227653">
    <w:abstractNumId w:val="3"/>
  </w:num>
  <w:num w:numId="9" w16cid:durableId="107504165">
    <w:abstractNumId w:val="6"/>
  </w:num>
  <w:num w:numId="10" w16cid:durableId="1095710528">
    <w:abstractNumId w:val="5"/>
  </w:num>
  <w:num w:numId="11" w16cid:durableId="55980719">
    <w:abstractNumId w:val="5"/>
  </w:num>
  <w:num w:numId="12" w16cid:durableId="654532801">
    <w:abstractNumId w:val="5"/>
  </w:num>
  <w:num w:numId="13" w16cid:durableId="1606615862">
    <w:abstractNumId w:val="5"/>
  </w:num>
  <w:num w:numId="14" w16cid:durableId="930700799">
    <w:abstractNumId w:val="5"/>
  </w:num>
  <w:num w:numId="15" w16cid:durableId="938484292">
    <w:abstractNumId w:val="5"/>
  </w:num>
  <w:num w:numId="16" w16cid:durableId="1944025976">
    <w:abstractNumId w:val="5"/>
  </w:num>
  <w:num w:numId="17" w16cid:durableId="1353874834">
    <w:abstractNumId w:val="5"/>
  </w:num>
  <w:num w:numId="18" w16cid:durableId="1174152040">
    <w:abstractNumId w:val="5"/>
  </w:num>
  <w:num w:numId="19" w16cid:durableId="281888902">
    <w:abstractNumId w:val="3"/>
  </w:num>
  <w:num w:numId="20" w16cid:durableId="207645724">
    <w:abstractNumId w:val="6"/>
  </w:num>
  <w:num w:numId="21" w16cid:durableId="1543903839">
    <w:abstractNumId w:val="0"/>
  </w:num>
  <w:num w:numId="22" w16cid:durableId="1947881162">
    <w:abstractNumId w:val="1"/>
  </w:num>
  <w:num w:numId="23" w16cid:durableId="840006417">
    <w:abstractNumId w:val="4"/>
  </w:num>
  <w:num w:numId="24" w16cid:durableId="711424108">
    <w:abstractNumId w:val="0"/>
  </w:num>
  <w:num w:numId="25" w16cid:durableId="1460222883">
    <w:abstractNumId w:val="0"/>
  </w:num>
  <w:num w:numId="26" w16cid:durableId="193856157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424DED"/>
    <w:rsid w:val="00453AAD"/>
    <w:rsid w:val="00482A4F"/>
    <w:rsid w:val="00527398"/>
    <w:rsid w:val="00632123"/>
    <w:rsid w:val="00664B71"/>
    <w:rsid w:val="006B77D2"/>
    <w:rsid w:val="006C583D"/>
    <w:rsid w:val="006D24A4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3795B"/>
    <w:rsid w:val="00EB1492"/>
    <w:rsid w:val="00F12F0D"/>
    <w:rsid w:val="00FD0FAE"/>
    <w:rsid w:val="00FE2507"/>
    <w:rsid w:val="6402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853236"/>
  <w15:docId w15:val="{BC59EC36-109A-46D8-BE91-EF6EDE87C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hAnsi="Corbel" w:eastAsia="Times New Roman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Accentbinnentekst" w:customStyle="1">
    <w:name w:val="Accent binnen tekst"/>
    <w:basedOn w:val="Standaard"/>
    <w:qFormat/>
    <w:rsid w:val="00FE2507"/>
    <w:rPr>
      <w:i/>
    </w:rPr>
  </w:style>
  <w:style w:type="paragraph" w:styleId="TussenkopjeInleidingpersbericht" w:customStyle="1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styleId="Tussenkopjemetcijfer" w:customStyle="1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styleId="Tussenkopjeuitnodiging" w:customStyle="1">
    <w:name w:val="Tussenkopje uitnodiging"/>
    <w:basedOn w:val="Standaard"/>
    <w:qFormat/>
    <w:rsid w:val="00FE2507"/>
    <w:rPr>
      <w:b/>
      <w:sz w:val="26"/>
    </w:rPr>
  </w:style>
  <w:style w:type="paragraph" w:styleId="Bijschriftkopjerapport" w:customStyle="1">
    <w:name w:val="Bijschrift kopje rapport"/>
    <w:basedOn w:val="Standaard"/>
    <w:qFormat/>
    <w:rsid w:val="00FE2507"/>
    <w:rPr>
      <w:b/>
      <w:sz w:val="18"/>
    </w:rPr>
  </w:style>
  <w:style w:type="paragraph" w:styleId="Bijschriftrapport" w:customStyle="1">
    <w:name w:val="Bijschrift rapport"/>
    <w:basedOn w:val="Standaard"/>
    <w:qFormat/>
    <w:rsid w:val="00FE2507"/>
    <w:rPr>
      <w:sz w:val="18"/>
    </w:rPr>
  </w:style>
  <w:style w:type="paragraph" w:styleId="Figuurkoprapport" w:customStyle="1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styleId="Voetnootrapport" w:customStyle="1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styleId="Alineakopjerapport" w:customStyle="1">
    <w:name w:val="Alineakopje rapport"/>
    <w:basedOn w:val="Standaard"/>
    <w:qFormat/>
    <w:rsid w:val="00FE2507"/>
    <w:pPr>
      <w:spacing w:before="280"/>
    </w:pPr>
    <w:rPr>
      <w:i/>
    </w:rPr>
  </w:style>
  <w:style w:type="paragraph" w:styleId="TussenkopjerapportOndertiteltitelpagina" w:customStyle="1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styleId="Opsommingbullet" w:customStyle="1">
    <w:name w:val="Opsomming bullet"/>
    <w:basedOn w:val="Standaard"/>
    <w:qFormat/>
    <w:rsid w:val="002B5524"/>
    <w:pPr>
      <w:numPr>
        <w:numId w:val="26"/>
      </w:numPr>
    </w:pPr>
  </w:style>
  <w:style w:type="paragraph" w:styleId="Opsommingcijfer" w:customStyle="1">
    <w:name w:val="Opsomming cijfer"/>
    <w:basedOn w:val="Standaard"/>
    <w:qFormat/>
    <w:rsid w:val="00FE2507"/>
    <w:pPr>
      <w:numPr>
        <w:numId w:val="22"/>
      </w:numPr>
    </w:pPr>
  </w:style>
  <w:style w:type="paragraph" w:styleId="Opsommingletter" w:customStyle="1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styleId="DocumentnaamKopRapporttiteltitelpagina" w:customStyle="1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styleId="AdresRetouradresNaamgemeenteDatumKenmerkPaginaAfzenderentitelVersieendatum" w:customStyle="1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styleId="KopjesdatumKenmerketcRouteVerwijzing" w:customStyle="1">
    <w:name w:val="Kopjes datum / Kenmerk etc. / Route / Verwijzing"/>
    <w:basedOn w:val="Standaard"/>
    <w:qFormat/>
    <w:rsid w:val="00FE2507"/>
    <w:rPr>
      <w:sz w:val="17"/>
    </w:rPr>
  </w:style>
  <w:style w:type="paragraph" w:styleId="Tabelkolomkopjes" w:customStyle="1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styleId="TabeltekstRegular" w:customStyle="1">
    <w:name w:val="Tabeltekst Regular"/>
    <w:basedOn w:val="Standaard"/>
    <w:qFormat/>
    <w:rsid w:val="00FE2507"/>
    <w:pPr>
      <w:jc w:val="right"/>
    </w:pPr>
    <w:rPr>
      <w:sz w:val="18"/>
    </w:rPr>
  </w:style>
  <w:style w:type="paragraph" w:styleId="TabeltekstmetBoldaccenten" w:customStyle="1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ardtabe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32b9c6867e914fa0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4B344E345E74D9F089F889BB9D2B8" ma:contentTypeVersion="14" ma:contentTypeDescription="Een nieuw document maken." ma:contentTypeScope="" ma:versionID="3ba4a9cca68a7b7ace0ce11bfd31d055">
  <xsd:schema xmlns:xsd="http://www.w3.org/2001/XMLSchema" xmlns:xs="http://www.w3.org/2001/XMLSchema" xmlns:p="http://schemas.microsoft.com/office/2006/metadata/properties" xmlns:ns2="46e84044-8051-4d7d-99d7-e20a23dd13c0" xmlns:ns3="c5d83e28-bc85-446e-8969-d2674bfc23d0" xmlns:ns4="451ceeed-c77b-4a37-aea6-85893f5a9fb4" targetNamespace="http://schemas.microsoft.com/office/2006/metadata/properties" ma:root="true" ma:fieldsID="2e079c7b759518e68848ce46f5919ce1" ns2:_="" ns3:_="" ns4:_="">
    <xsd:import namespace="46e84044-8051-4d7d-99d7-e20a23dd13c0"/>
    <xsd:import namespace="c5d83e28-bc85-446e-8969-d2674bfc23d0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84044-8051-4d7d-99d7-e20a23dd1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83e28-bc85-446e-8969-d2674bfc23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fe2669b-f7c0-4b77-b42f-79d65321af1b}" ma:internalName="TaxCatchAll" ma:showField="CatchAllData" ma:web="c5d83e28-bc85-446e-8969-d2674bfc23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e84044-8051-4d7d-99d7-e20a23dd13c0">
      <Terms xmlns="http://schemas.microsoft.com/office/infopath/2007/PartnerControls"/>
    </lcf76f155ced4ddcb4097134ff3c332f>
    <TaxCatchAll xmlns="451ceeed-c77b-4a37-aea6-85893f5a9fb4" xsi:nil="true"/>
  </documentManagement>
</p:properties>
</file>

<file path=customXml/itemProps1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8DA2C4-E953-469D-990C-20DBDD5D4C11}"/>
</file>

<file path=customXml/itemProps3.xml><?xml version="1.0" encoding="utf-8"?>
<ds:datastoreItem xmlns:ds="http://schemas.openxmlformats.org/officeDocument/2006/customXml" ds:itemID="{D60737AB-5A10-46EC-8C0C-96E36886D877}"/>
</file>

<file path=customXml/itemProps4.xml><?xml version="1.0" encoding="utf-8"?>
<ds:datastoreItem xmlns:ds="http://schemas.openxmlformats.org/officeDocument/2006/customXml" ds:itemID="{A396663B-D2B8-46BD-8B3A-40035DC9500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format_inschrijvingsbiljet_20161018</ap:Template>
  <ap:Application>Microsoft Word for the web</ap:Application>
  <ap:DocSecurity>0</ap:DocSecurity>
  <ap:ScaleCrop>false</ap:ScaleCrop>
  <ap:Company>Gemeente Amsterdam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Beek, Bibi van</cp:lastModifiedBy>
  <cp:revision>3</cp:revision>
  <dcterms:created xsi:type="dcterms:W3CDTF">2024-11-06T12:38:00Z</dcterms:created>
  <dcterms:modified xsi:type="dcterms:W3CDTF">2024-11-06T12:43:48Z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0x010100F5A4B344E345E74D9F089F889BB9D2B8</vt:lpwstr>
  </property>
  <property fmtid="{D5CDD505-2E9C-101B-9397-08002B2CF9AE}" pid="3" name="MediaServiceImageTags">
    <vt:lpwstr/>
  </property>
</Properties>
</file>